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776887">
        <w:t>20</w:t>
      </w:r>
      <w:bookmarkStart w:id="5" w:name="_GoBack"/>
      <w:bookmarkEnd w:id="5"/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70457"/>
    <w:rsid w:val="003B3222"/>
    <w:rsid w:val="00424DED"/>
    <w:rsid w:val="00482A4F"/>
    <w:rsid w:val="00527398"/>
    <w:rsid w:val="005914DA"/>
    <w:rsid w:val="00632123"/>
    <w:rsid w:val="00776887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C5671B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2EB739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Erün, Haci</cp:lastModifiedBy>
  <cp:revision>3</cp:revision>
  <dcterms:created xsi:type="dcterms:W3CDTF">2022-10-19T12:58:00Z</dcterms:created>
  <dcterms:modified xsi:type="dcterms:W3CDTF">2022-10-19T12:58:00Z</dcterms:modified>
</cp:coreProperties>
</file>